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71864269" name="27b9ef90-ed32-11f0-a021-35a17ea9e94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17901861" name="27b9ef90-ed32-11f0-a021-35a17ea9e945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49144370" name="2be326e0-ed32-11f0-a021-35a17ea9e94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05183791" name="2be326e0-ed32-11f0-a021-35a17ea9e945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Schlafzimmer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Ofen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Asbestschnüre </w:t>
            </w:r>
          </w:p>
          <w:p>
            <w:pPr>
              <w:spacing w:before="0" w:after="0"/>
            </w:pPr>
            <w:r>
              <w:t>Ofen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61840288" name="5c653980-ed36-11f0-a021-35a17ea9e94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61487138" name="5c653980-ed36-11f0-a021-35a17ea9e945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58586605" name="5fed27c0-ed36-11f0-a021-35a17ea9e94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29693708" name="5fed27c0-ed36-11f0-a021-35a17ea9e945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Schlafzimmer </w:t>
            </w:r>
          </w:p>
          <w:p>
            <w:pPr>
              <w:spacing w:before="0" w:after="0"/>
            </w:pPr>
            <w:r>
              <w:t>OG </w:t>
            </w:r>
          </w:p>
          <w:p>
            <w:pPr>
              <w:spacing w:before="0" w:after="0"/>
            </w:pPr>
            <w:r>
              <w:t>Kachelofen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Kachelofen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655637151" name="7c767400-ed36-11f0-a021-35a17ea9e94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75053813" name="7c767400-ed36-11f0-a021-35a17ea9e945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98221310" name="7f8b5520-ed36-11f0-a021-35a17ea9e94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71071893" name="7f8b5520-ed36-11f0-a021-35a17ea9e945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Kachelofen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VM-16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Kachelofen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09170128" name="028f1b90-ed38-11f0-a021-35a17ea9e94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17448083" name="028f1b90-ed38-11f0-a021-35a17ea9e945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9706574" name="077e13e0-ed38-11f0-a021-35a17ea9e94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88122679" name="077e13e0-ed38-11f0-a021-35a17ea9e945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Scheune </w:t>
            </w:r>
          </w:p>
          <w:p>
            <w:pPr>
              <w:spacing w:before="0" w:after="0"/>
            </w:pPr>
            <w:r>
              <w:t>EG - DG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VM-23</w:t>
            </w:r>
          </w:p>
          <w:p>
            <w:pPr>
              <w:spacing w:before="0" w:after="0"/>
            </w:pPr>
            <w:r>
              <w:t>Holz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622801" name="79458290-ed3a-11f0-a021-35a17ea9e94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08595472" name="79458290-ed3a-11f0-a021-35a17ea9e945.jp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1136381" name="7ef755b0-ed3a-11f0-a021-35a17ea9e945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64761785" name="7ef755b0-ed3a-11f0-a021-35a17ea9e945.jp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Schmittengässli 4, 5604 Hendschiken</w:t>
          </w:r>
        </w:p>
        <w:p>
          <w:pPr>
            <w:spacing w:before="0" w:after="0"/>
          </w:pPr>
          <w:r>
            <w:t>662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footer.xml" Type="http://schemas.openxmlformats.org/officeDocument/2006/relationships/footer" Id="rId1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